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FE5" w:rsidRDefault="007B3FE5">
      <w:pPr>
        <w:autoSpaceDE w:val="0"/>
        <w:autoSpaceDN w:val="0"/>
        <w:spacing w:after="78" w:line="220" w:lineRule="exact"/>
      </w:pPr>
    </w:p>
    <w:p w:rsidR="007B3FE5" w:rsidRPr="00F61EC8" w:rsidRDefault="00F90D0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B3FE5" w:rsidRPr="00F61EC8" w:rsidRDefault="00F90D02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7B3FE5" w:rsidRPr="00F61EC8" w:rsidRDefault="00F90D02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 2 с.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Шалинского муниципального района"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7B3FE5">
        <w:trPr>
          <w:trHeight w:hRule="exact" w:val="27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7B3FE5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7B3FE5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7B3FE5">
        <w:trPr>
          <w:trHeight w:hRule="exact" w:val="118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31" w:type="dxa"/>
            <w:vMerge/>
          </w:tcPr>
          <w:p w:rsidR="007B3FE5" w:rsidRDefault="007B3FE5"/>
        </w:tc>
        <w:tc>
          <w:tcPr>
            <w:tcW w:w="3431" w:type="dxa"/>
            <w:vMerge/>
          </w:tcPr>
          <w:p w:rsidR="007B3FE5" w:rsidRDefault="007B3FE5"/>
        </w:tc>
      </w:tr>
      <w:tr w:rsidR="007B3FE5">
        <w:trPr>
          <w:trHeight w:hRule="exact" w:val="302"/>
        </w:trPr>
        <w:tc>
          <w:tcPr>
            <w:tcW w:w="3431" w:type="dxa"/>
            <w:vMerge/>
          </w:tcPr>
          <w:p w:rsidR="007B3FE5" w:rsidRDefault="007B3FE5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7B3FE5">
        <w:trPr>
          <w:trHeight w:hRule="exact" w:val="3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7B3FE5">
        <w:trPr>
          <w:trHeight w:hRule="exact" w:val="388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31" w:type="dxa"/>
            <w:vMerge/>
          </w:tcPr>
          <w:p w:rsidR="007B3FE5" w:rsidRDefault="007B3FE5"/>
        </w:tc>
        <w:tc>
          <w:tcPr>
            <w:tcW w:w="3431" w:type="dxa"/>
            <w:vMerge/>
          </w:tcPr>
          <w:p w:rsidR="007B3FE5" w:rsidRDefault="007B3FE5"/>
        </w:tc>
      </w:tr>
    </w:tbl>
    <w:p w:rsidR="007B3FE5" w:rsidRDefault="00F90D02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3768452)</w:t>
      </w:r>
    </w:p>
    <w:p w:rsidR="007B3FE5" w:rsidRDefault="00F90D02" w:rsidP="00F61EC8">
      <w:pPr>
        <w:autoSpaceDE w:val="0"/>
        <w:autoSpaceDN w:val="0"/>
        <w:spacing w:after="0" w:line="240" w:lineRule="auto"/>
        <w:ind w:left="4320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«Русский язык»</w:t>
      </w:r>
    </w:p>
    <w:p w:rsidR="00F61EC8" w:rsidRDefault="00F90D02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right"/>
        <w:rPr>
          <w:lang w:val="ru-RU"/>
        </w:rPr>
      </w:pPr>
    </w:p>
    <w:p w:rsidR="00F61EC8" w:rsidRDefault="00F90D02" w:rsidP="00F61EC8">
      <w:pPr>
        <w:autoSpaceDE w:val="0"/>
        <w:autoSpaceDN w:val="0"/>
        <w:spacing w:after="0" w:line="240" w:lineRule="auto"/>
        <w:ind w:left="2880" w:right="373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Шуртуева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Халимат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Мусаевна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61EC8" w:rsidP="00F61EC8">
      <w:pPr>
        <w:autoSpaceDE w:val="0"/>
        <w:autoSpaceDN w:val="0"/>
        <w:spacing w:after="0" w:line="240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61EC8" w:rsidRDefault="00F90D02" w:rsidP="00F61EC8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F61EC8" w:rsidRPr="00F61EC8" w:rsidRDefault="00F61EC8">
      <w:pPr>
        <w:rPr>
          <w:lang w:val="ru-RU"/>
        </w:rPr>
        <w:sectPr w:rsidR="00F61EC8" w:rsidRPr="00F61EC8">
          <w:pgSz w:w="11900" w:h="16840"/>
          <w:pgMar w:top="1440" w:right="1440" w:bottom="1440" w:left="1440" w:header="720" w:footer="720" w:gutter="0"/>
          <w:cols w:space="720" w:equalWidth="0">
            <w:col w:w="10292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216" w:line="220" w:lineRule="exact"/>
        <w:rPr>
          <w:lang w:val="ru-RU"/>
        </w:rPr>
      </w:pPr>
    </w:p>
    <w:p w:rsidR="007B3FE5" w:rsidRPr="00F61EC8" w:rsidRDefault="00F90D02">
      <w:pPr>
        <w:autoSpaceDE w:val="0"/>
        <w:autoSpaceDN w:val="0"/>
        <w:spacing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B3FE5" w:rsidRPr="00F61EC8" w:rsidRDefault="00F90D02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2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началь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обра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зовательного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приори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теты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, сформулированные в Примерной программе воспитания.</w:t>
      </w:r>
    </w:p>
    <w:p w:rsidR="007B3FE5" w:rsidRPr="00F61EC8" w:rsidRDefault="00F90D0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7B3FE5" w:rsidRPr="00F61EC8" w:rsidRDefault="00F90D02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Русский язык является основой всего процесса обучения в на​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чальной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потенциа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​лом в развитии функциональной грамотности младших школь​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, особенно таких её компонентов, как языковая, комму​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никативная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читательская, общекультурная и социальная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различ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соци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ализации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мировании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турных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адек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пове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дения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личност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F61EC8" w:rsidRDefault="00F90D02" w:rsidP="00F61EC8">
      <w:pPr>
        <w:autoSpaceDE w:val="0"/>
        <w:autoSpaceDN w:val="0"/>
        <w:spacing w:before="70" w:after="0" w:line="286" w:lineRule="auto"/>
        <w:ind w:firstLine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планиру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емых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совер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шенствованию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речи младших школьников. Языковой материал призван сформировать первоначальные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струк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использо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общения. Ряд задач по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турное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чтение».</w:t>
      </w:r>
    </w:p>
    <w:p w:rsidR="007B3FE5" w:rsidRPr="00F61EC8" w:rsidRDefault="00F90D02" w:rsidP="00F61EC8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​ка», во 2 классе — 170 ч. </w:t>
      </w:r>
    </w:p>
    <w:p w:rsidR="00F61EC8" w:rsidRDefault="00F61EC8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61EC8" w:rsidRDefault="00F61EC8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B3FE5" w:rsidRPr="00F61EC8" w:rsidRDefault="00F90D0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7B3FE5" w:rsidRPr="00F61EC8" w:rsidRDefault="007B3FE5">
      <w:pPr>
        <w:autoSpaceDE w:val="0"/>
        <w:autoSpaceDN w:val="0"/>
        <w:spacing w:after="78" w:line="220" w:lineRule="exact"/>
        <w:rPr>
          <w:lang w:val="ru-RU"/>
        </w:rPr>
      </w:pPr>
    </w:p>
    <w:p w:rsidR="007B3FE5" w:rsidRPr="00F61EC8" w:rsidRDefault="00F90D02">
      <w:pPr>
        <w:autoSpaceDE w:val="0"/>
        <w:autoSpaceDN w:val="0"/>
        <w:spacing w:after="0"/>
        <w:ind w:right="144" w:firstLine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дей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ствий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7B3FE5" w:rsidRPr="00F61EC8" w:rsidRDefault="00F90D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7B3FE5" w:rsidRPr="00F61EC8" w:rsidRDefault="00F90D02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язы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​ка как государственного языка Российской Федерации; пони​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мание роли русского языка как языка межнационального об​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щения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7B3FE5" w:rsidRPr="00F61EC8" w:rsidRDefault="00F90D02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овладение основными видами речевой деятельности на ос​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нове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аудированием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говорением,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чте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, письмом;</w:t>
      </w:r>
    </w:p>
    <w:p w:rsidR="007B3FE5" w:rsidRPr="00F61EC8" w:rsidRDefault="00F90D02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мике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турного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7B3FE5" w:rsidRPr="00F61EC8" w:rsidRDefault="00F90D02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B3FE5" w:rsidRPr="00F61EC8" w:rsidRDefault="007B3FE5">
      <w:pPr>
        <w:autoSpaceDE w:val="0"/>
        <w:autoSpaceDN w:val="0"/>
        <w:spacing w:after="78" w:line="220" w:lineRule="exact"/>
        <w:rPr>
          <w:lang w:val="ru-RU"/>
        </w:rPr>
      </w:pPr>
    </w:p>
    <w:p w:rsidR="007B3FE5" w:rsidRPr="00F61EC8" w:rsidRDefault="00F90D02">
      <w:pPr>
        <w:autoSpaceDE w:val="0"/>
        <w:autoSpaceDN w:val="0"/>
        <w:spacing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346" w:after="0"/>
        <w:ind w:right="576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 как основное средство человеческого общения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явле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и графика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Смыслоразличительная функция звуков; различение звуков и букв; различение ударных и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безударных гласных звуков, твёрдых и мягких согласных звуков, звонких и глухих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я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мяг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​кий, парный — непарный; согласный звонкий — глухой, пар​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— непарный. Функции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: показатель мягкости предшествующего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 конце и в середине слова; разделительный.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Использова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письме разделительных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ъ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и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ь.</w:t>
      </w:r>
    </w:p>
    <w:p w:rsidR="007B3FE5" w:rsidRPr="00F61EC8" w:rsidRDefault="00F90D02">
      <w:pPr>
        <w:autoSpaceDE w:val="0"/>
        <w:autoSpaceDN w:val="0"/>
        <w:spacing w:before="70" w:after="0"/>
        <w:ind w:right="144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Соотношение звукового и буквенного состава в словах с бук​вами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(в начале слова и после гласных). Деление слов на слоги (в том числе при стечении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соглас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61EC8" w:rsidRDefault="00F90D02">
      <w:pPr>
        <w:tabs>
          <w:tab w:val="left" w:pos="180"/>
        </w:tabs>
        <w:autoSpaceDE w:val="0"/>
        <w:autoSpaceDN w:val="0"/>
        <w:spacing w:before="190" w:after="0" w:line="278" w:lineRule="auto"/>
        <w:rPr>
          <w:lang w:val="ru-RU"/>
        </w:rPr>
      </w:pPr>
      <w:r w:rsidRPr="00F61EC8">
        <w:rPr>
          <w:lang w:val="ru-RU"/>
        </w:rPr>
        <w:lastRenderedPageBreak/>
        <w:tab/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78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нике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). Использование отработанного перечня слов (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орфоэпиче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ского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словаря учебника) для решения практических задач.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Слово как единство звучания и значения. Лексическое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значе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слова (общее представление). Выявление слов, значение которых требует уточнения. Определение значения слова по тек​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сту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уточнение значения с помощью толкового словаря. Однозначные и многозначные слова (простые случаи,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наблю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дение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). Наблюдение за использованием в речи синонимов, антонимов.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Состав слова (</w:t>
      </w:r>
      <w:proofErr w:type="spellStart"/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морфемика</w:t>
      </w:r>
      <w:proofErr w:type="spellEnd"/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)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Корень как обязательная часть слова. Однокоренные (род​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ственные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неиз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​меняемых слов. Суффикс как часть слова (наблюдение). Приставка как часть слова (наблюдение).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Морфология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Имя существительное (ознакомление): общее значение, во​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просы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(«кто?», «что?»), употребление в речи. Глагол (ознакомление): общее значение, вопросы («что де​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лать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?», «что сделать?» и др.), употребление в речи. Имя прилагательное (ознакомление): общее значение,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вопро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(«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какой?</w:t>
      </w:r>
      <w:proofErr w:type="gram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какая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?», «какое?», «какие?»), употребление в речи. Предлог. Отличие предлогов от приставок. Наиболее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распро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странённые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предлоги: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в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на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из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без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над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до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у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о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 др.</w:t>
      </w:r>
    </w:p>
    <w:p w:rsidR="007B3FE5" w:rsidRPr="00F61EC8" w:rsidRDefault="00F90D02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Порядок слов в предложении; связь слов в предложении (по​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вторение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). Предложение как единица</w:t>
      </w:r>
    </w:p>
    <w:p w:rsidR="007B3FE5" w:rsidRPr="00F61EC8" w:rsidRDefault="00F90D02">
      <w:pPr>
        <w:autoSpaceDE w:val="0"/>
        <w:autoSpaceDN w:val="0"/>
        <w:spacing w:after="0"/>
        <w:ind w:right="144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языка. Предложение и слово. От​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личие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предложения от слова. Наблюдение за выделением в уст​ной речи одного из слов предложения (логическое ударение). Виды предложений по цели высказывания: повествователь​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вопросительные, побудительные предложения. Виды предложений по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эмоциональной окраске (по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интона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): восклицательные и невосклицательные предложения.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Прописная буква в начале предложения и в именах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собствен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(имена, фамилии, клички животных); знаки препинания в конце предложения; перенос слов со строки на строку (без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учё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​та морфемного членения слова); гласные после шипящих в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таниях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(в положении под ударением),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сочетания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чк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чн</w:t>
      </w:r>
      <w:proofErr w:type="spellEnd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(повторение правил правописания, изученных в 1 классе). Орфографическая зоркость как осознание места возможного возникновения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орфографической ошибки. Понятие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орфограм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​мы. Различные способы решения орфографической задачи в за​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висимости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от места орфограммы в слове. Использование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​графического словаря учебника для определения (уточнения) написания слова. Контроль и самоконтроль при проверке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соб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предложенных текстов. Орфографическая зоркость как осознание места возможного возникновения орфографической ошибки. Понятие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орфограм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​мы. Различные способы решения орфографической задачи в за​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висимости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от места орфограммы в слове. Использование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F61EC8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графического словаря учебника для определения (уточнения) написания слова. Контроль и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 при проверке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соб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ственных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предложенных текстов.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·  разделительный мягкий знак;</w:t>
      </w:r>
      <w:r w:rsidRPr="00F61EC8">
        <w:rPr>
          <w:lang w:val="ru-RU"/>
        </w:rPr>
        <w:br/>
      </w:r>
      <w:r w:rsidRPr="00F61EC8">
        <w:rPr>
          <w:lang w:val="ru-RU"/>
        </w:rPr>
        <w:lastRenderedPageBreak/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·  сочетания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чт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щн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нч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·  проверяемые безударные гласные в корне слова;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·  парные звонкие и глухие согласные в корне слова;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·  непроверяемые гласные и согласные (перечень слов в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​графическом словаре учебника);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·  прописная буква в именах собственных: имена, фамилии, от​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чества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клички животных, географические названия;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·  раздельное написание предлогов с именами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существитель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ными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Выбор языковых средств в соответствии с целями и условия​ми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поддер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​жать, закончить разговор, привлечь внимание и т. п.).</w:t>
      </w:r>
    </w:p>
    <w:p w:rsidR="007B3FE5" w:rsidRPr="00F61EC8" w:rsidRDefault="00F90D02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Практи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ческое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овладение диалогической формой речи. Соблюдение норм речевого этикета и орфоэпических норм в ситуациях учеб​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B3FE5" w:rsidRPr="00F61EC8" w:rsidRDefault="00F90D02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Составление устного рассказа по репродукции картины. Со​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ставление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главие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текста. Подбор заголовков к предложенным текстам. Последовательность частей текста (</w:t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абзацев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). Корректирование текстов с нарушенным порядком предложений и абзацев.</w:t>
      </w:r>
    </w:p>
    <w:p w:rsidR="007B3FE5" w:rsidRPr="00F61EC8" w:rsidRDefault="00F90D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B3FE5" w:rsidRPr="00F61EC8" w:rsidRDefault="00F90D02">
      <w:pPr>
        <w:autoSpaceDE w:val="0"/>
        <w:autoSpaceDN w:val="0"/>
        <w:spacing w:before="70" w:after="0" w:line="271" w:lineRule="auto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зительное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 текста вслух с соблюдением правильной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инто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​нации.</w:t>
      </w:r>
    </w:p>
    <w:p w:rsidR="007B3FE5" w:rsidRPr="00F61EC8" w:rsidRDefault="00F90D0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Подробное изложение повествовательного текста объёмом 30—45 слов с опорой на вопросы.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86" w:right="672" w:bottom="656" w:left="666" w:header="720" w:footer="720" w:gutter="0"/>
          <w:cols w:space="720" w:equalWidth="0">
            <w:col w:w="10562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78" w:line="220" w:lineRule="exact"/>
        <w:rPr>
          <w:lang w:val="ru-RU"/>
        </w:rPr>
      </w:pPr>
    </w:p>
    <w:p w:rsidR="007B3FE5" w:rsidRPr="00F61EC8" w:rsidRDefault="00F90D02">
      <w:pPr>
        <w:autoSpaceDE w:val="0"/>
        <w:autoSpaceDN w:val="0"/>
        <w:spacing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во 2 классе направлено на достижение обучающимися личностных,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7B3FE5" w:rsidRPr="00F61EC8" w:rsidRDefault="00F90D02">
      <w:pPr>
        <w:autoSpaceDE w:val="0"/>
        <w:autoSpaceDN w:val="0"/>
        <w:spacing w:before="382"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межнацио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нального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общения народов России;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сопричастность к прошлому, настоящему и будущему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человеке как члене об​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прави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лах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доброжелатель​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художе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ственной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осозна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важности русского языка как средства общения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самовы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ражения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ровью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 общения;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трудо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​вой деятельности, интерес к различным профессиям,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возника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ющий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обсуждении примеров из художественных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произве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дений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78" w:line="220" w:lineRule="exact"/>
        <w:rPr>
          <w:lang w:val="ru-RU"/>
        </w:rPr>
      </w:pPr>
    </w:p>
    <w:p w:rsidR="007B3FE5" w:rsidRPr="00F61EC8" w:rsidRDefault="00F90D02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7B3FE5" w:rsidRPr="00F61EC8" w:rsidRDefault="00F90D02">
      <w:pPr>
        <w:autoSpaceDE w:val="0"/>
        <w:autoSpaceDN w:val="0"/>
        <w:spacing w:before="262"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принадлежность,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грамматиче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му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признаку;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проти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воречия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языко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выми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единицами, самостоятельно выделять учебные операции при анализе языковых единиц;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запрос на дополнительную информацию;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​следственные связи в ситуациях наблюдения за языковым материалом, делать выводы.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языкового объекта, речевой ситуации;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лингви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стическое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мини​-исследование,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66" w:line="220" w:lineRule="exact"/>
        <w:rPr>
          <w:lang w:val="ru-RU"/>
        </w:rPr>
      </w:pPr>
    </w:p>
    <w:p w:rsidR="007B3FE5" w:rsidRPr="00F61EC8" w:rsidRDefault="00F90D02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графиче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​скую, звуковую информацию в соответствии с учебной зада​чей;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воспринимать и формулировать суждения, выражать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эмо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целями и условиями общения в знакомой среде;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блюдать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диалоги и дискуссии;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готовить небольшие публичные выступления 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результа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тах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парной и групповой работы, о результатах наблюдения, выполненного мини​-исследования, проектного задания;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B3FE5" w:rsidRPr="00F61EC8" w:rsidRDefault="00F90D02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:rsidR="007B3FE5" w:rsidRPr="00F61EC8" w:rsidRDefault="00F90D02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одноклассников, объективно оценивать их по предложен​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критериям.</w:t>
      </w:r>
    </w:p>
    <w:p w:rsidR="007B3FE5" w:rsidRPr="00F61EC8" w:rsidRDefault="00F90D02">
      <w:pPr>
        <w:autoSpaceDE w:val="0"/>
        <w:autoSpaceDN w:val="0"/>
        <w:spacing w:before="262" w:after="0" w:line="23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B3FE5" w:rsidRPr="00F61EC8" w:rsidRDefault="00F90D02" w:rsidP="00F61EC8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дивидуальные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телем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формата планирования, распределения промежуточных шагов и сроков;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7B3FE5" w:rsidRPr="00F61EC8" w:rsidRDefault="007B3FE5" w:rsidP="00F61EC8">
      <w:pPr>
        <w:spacing w:after="0" w:line="240" w:lineRule="auto"/>
        <w:rPr>
          <w:lang w:val="ru-RU"/>
        </w:rPr>
        <w:sectPr w:rsidR="007B3FE5" w:rsidRPr="00F61EC8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7B3FE5" w:rsidRPr="00F61EC8" w:rsidRDefault="007B3FE5" w:rsidP="00F61EC8">
      <w:pPr>
        <w:autoSpaceDE w:val="0"/>
        <w:autoSpaceDN w:val="0"/>
        <w:spacing w:after="0" w:line="240" w:lineRule="auto"/>
        <w:rPr>
          <w:lang w:val="ru-RU"/>
        </w:rPr>
      </w:pPr>
    </w:p>
    <w:p w:rsidR="007B3FE5" w:rsidRPr="00F61EC8" w:rsidRDefault="00F90D02" w:rsidP="00F61EC8">
      <w:pPr>
        <w:autoSpaceDE w:val="0"/>
        <w:autoSpaceDN w:val="0"/>
        <w:spacing w:after="0" w:line="240" w:lineRule="auto"/>
        <w:ind w:left="180" w:right="1584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7B3FE5" w:rsidRPr="00F61EC8" w:rsidRDefault="00F90D02" w:rsidP="00F61EC8">
      <w:pPr>
        <w:autoSpaceDE w:val="0"/>
        <w:autoSpaceDN w:val="0"/>
        <w:spacing w:after="0" w:line="240" w:lineRule="auto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B3FE5" w:rsidRPr="00F61EC8" w:rsidRDefault="00F90D02" w:rsidP="00F61EC8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во </w:t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втором классе 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осознавать язык как основное средство общения;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глу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хости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определять количество слогов в слове (в том числе при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сте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чении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согласных); делить слово на слоги;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соотношение звукового и буквенного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соста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в том числе с учётом функций букв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я</w:t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обозначать на письме мягкость согласных звуков буквой мягкий знак в середине слова;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находить однокоренные слова;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выделять в слове корень (простые случаи);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выделять в слове окончание;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зывания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терминов);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слова,  отвечающие  на  вопросы  «кто?»,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«что?»;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слова, отвечающие на вопросы «что де​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лать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?», «что сделать?» и др.;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слова, отвечающие на вопросы «какой?», «какая?», «какое?», «какие?»;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определять вид предложения по цели высказывания и по эмоциональной окраске;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находить место орфограммы в слове и между словами на изученные правила;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применять изученные правила правописания, в том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чис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: сочетания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чк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чн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чт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щн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F61EC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нч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прописная бук​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в именах, отчествах, фамилиях людей, кличках живот​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, географических названиях; раздельное написание пред​логов с именами существительными, разделительный мягкий знак;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50 слов;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пользоваться толковым, орфографическим,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орфоэпиче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ским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словарями учебника;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строить устное диалогическое и монологическое 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выска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зывание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 (2—4 предложения на определённую тему, по наблюдениям) с соблюдением орфоэпических норм, правильной ин​</w:t>
      </w:r>
      <w:proofErr w:type="spellStart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тонации</w:t>
      </w:r>
      <w:proofErr w:type="spellEnd"/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простые выводы на основе прочитанного (услышанного) устно и письменно (1—2 предложения);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предложения из слов, устанавливая между ни​ми смысловую связь по вопросам;</w:t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тему текста и озаглавливать текст, отражая его тему;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составлять текст из разрозненных предложений, частей текста;</w:t>
      </w:r>
      <w:r w:rsidRPr="00F61EC8">
        <w:rPr>
          <w:lang w:val="ru-RU"/>
        </w:rPr>
        <w:br/>
      </w:r>
      <w:r w:rsidRPr="00F61EC8">
        <w:rPr>
          <w:lang w:val="ru-RU"/>
        </w:rPr>
        <w:tab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писать подробное изложение повествовательного текста объёмом 30—45 слов с опорой на вопросы;</w:t>
      </w:r>
    </w:p>
    <w:p w:rsidR="007B3FE5" w:rsidRPr="00F61EC8" w:rsidRDefault="00F90D02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>—    объяснять своими словами значение изученных понятий; использовать изученные понятия.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98" w:right="1150" w:bottom="1440" w:left="846" w:header="720" w:footer="720" w:gutter="0"/>
          <w:cols w:space="720" w:equalWidth="0">
            <w:col w:w="9904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64" w:line="220" w:lineRule="exact"/>
        <w:rPr>
          <w:lang w:val="ru-RU"/>
        </w:rPr>
      </w:pPr>
    </w:p>
    <w:p w:rsidR="007B3FE5" w:rsidRDefault="00F90D02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7B3FE5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FE5" w:rsidRDefault="007B3FE5"/>
        </w:tc>
      </w:tr>
      <w:tr w:rsidR="007B3FE5" w:rsidRPr="0092580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1. </w:t>
            </w: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Общие сведения о языке</w:t>
            </w:r>
          </w:p>
        </w:tc>
      </w:tr>
      <w:tr w:rsidR="007B3FE5">
        <w:trPr>
          <w:trHeight w:hRule="exact" w:val="73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7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720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Язык как основное средство человеческого общения и явление национальной 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Многообразие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пространства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мира (первоначальные представления).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на тему «Язык— средство общения людей и явление культуры»;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различными методами познания языка: наблюдение, анализ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«Как язык помогает понять историю и культуру народа?»;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 и графика</w:t>
            </w:r>
          </w:p>
        </w:tc>
      </w:tr>
      <w:tr w:rsidR="007B3FE5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изученного в 1 классе: 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согласных звуков; шипящие согласные звуки [</w:t>
            </w: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ж], [ш], [ч’], [щ’]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обозначение на письме твёрдости и мягкости согласных звуков, функции букв </w:t>
            </w: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согласный звук [й’] и гласный звук [и].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работа, в ходе которой необходимо дать характеристику нескольким звукам (гласные ударные/ безударные; согласные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твёрдые/мягкие,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звонкие/глухие);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92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7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Парные и непарные по твёрдости — мягкости согласные звуки. Парные и непарные по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звонкости — глухости согласные звуки. Качественная характеристика звука: гласный —согласный; гласный ударный — безударный; согласный твёрдый — мягкий, парный — непарный; согласный звонкий — глухой, парный — непарный.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классифицировать звуки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русского языка по значимым основаниям;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0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Функции ь: показатель мягкости предшествующего согласного в конце и в середине слова; разделительный.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разделительных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ъ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звука (выбирая из ряда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женных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 и его качественной характеристики;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соотношения звукового и буквенного состава в словах с буквами </w:t>
            </w: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е, ё, ю, я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начале слова и после гласных).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выполнение задания: группировка звуков по заданному основанию;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Деление слов на слоги (в том числе при стечении согласных).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(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и́рис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ири́с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за́мок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замо́к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а́тлас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атла́с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): наблюдение за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смыслоразличительной</w:t>
            </w:r>
          </w:p>
          <w:p w:rsidR="007B3FE5" w:rsidRPr="00F61EC8" w:rsidRDefault="00F90D02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функцией ударения.</w:t>
            </w:r>
          </w:p>
          <w:p w:rsidR="007B3FE5" w:rsidRPr="00F61EC8" w:rsidRDefault="00F90D02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различия в</w:t>
            </w:r>
          </w:p>
          <w:p w:rsidR="007B3FE5" w:rsidRPr="00F61EC8" w:rsidRDefault="00F90D02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значении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2" w:right="640" w:bottom="7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знания алфавита при работе со словарями.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группировка слов по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 </w:t>
            </w:r>
            <w:r w:rsidRPr="00F61EC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ударение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втором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третьем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 пределах изученного)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языковым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 с целью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определения функций ь: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показатель мягкости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предшествующего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ного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конце и в середине слова или разделительный;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Лексика</w:t>
            </w:r>
          </w:p>
        </w:tc>
      </w:tr>
      <w:tr w:rsidR="007B3FE5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слова как единства звучания и значения. Лексическое значение слова (общее представление).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14.09.2022 15.09.2022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рисунками: объяснять значение слова с опорой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рисунок и систему вопросов;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16.09.2022 20.09.2022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«Угадай, какое это слово» (в ходе игры нужно опознавать слова по их лексическим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ниям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0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Однозначные и многозначные слова (простые случаи, наблюдение)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21.09.2022 23.09.2022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наблюдение за значением слов в тексте,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значения слова с опорой на текст;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использованием в речи синонимов, антонимов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26.09.2022 27.09.2022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записями на доске: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ошибок в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нии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лексического значения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Состав слова (морфемика)</w:t>
            </w:r>
          </w:p>
        </w:tc>
      </w:tr>
      <w:tr w:rsidR="007B3FE5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Корень как обязательная часть слова. Однокоренные (родственные) слова. Признаки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однокоренных (родственных) слов. Различение однокоренных слов и синонимов, однокоренных слов и слов с омонимичными корнями.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корня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(простые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28.09.2022 04.10.2022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среди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предложенного набора слов слова с заданным корнем;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720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Окончание как изменяемая часть слова. Изменение формы слова с помощью окончания.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изменяемых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неизменяемых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05.10.2022 11.10.2022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подбор родственных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12.10.2022 17.10.2022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текста с установкой на поиск в нём родственных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Морфология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4" w:right="640" w:bottom="4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Имя существительное (ознакомление): общее значение, вопросы («кто?», «что?»),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18.10.2022 21.10.2022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предложенным набором слов: что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обознача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​ют, на какой вопрос отвечают,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вывода,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введение понятия «имя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существительное»;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1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2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Глагол (ознакомление): общее значение, вопросы («что делать?», «что сделать?» и др.),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24.10.2022 27.10.2022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распределение имён существительных на две группы в зависимости от того, на какой вопрос </w:t>
            </w:r>
            <w:r w:rsidRPr="00F61EC8">
              <w:rPr>
                <w:lang w:val="ru-RU"/>
              </w:rPr>
              <w:br/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отвечают:«что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 или «кто?»;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Имя прилагательное (ознакомление): общее значение, вопросы («какой?», «какая?», «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какое?»,«какие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?»), употребление  в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28.10.2022 09.11.2022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7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лексическим значением имён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ных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Предлог. Отличие предлогов от приставок. Наиболее распространённые предлоги:</w:t>
            </w:r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в, на, из, без, над, до, у, о, об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10.11.2022 17.11.2022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находить в тексте слова по заданным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основани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​ям (например, слова, называющие явления природы, черты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 и т. 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Синтаксис</w:t>
            </w:r>
          </w:p>
        </w:tc>
      </w:tr>
      <w:tr w:rsidR="007B3FE5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872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Порядок слов в предложении; связь слов в предложении (повторение).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единица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18.11.2022 21.11.2022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проблемного вопроса «Чем различаются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жение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„не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предложение“?»;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и слово. Отличие предложения от слова.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22.11.2022 23.11.2022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связью слов в предложении;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предложений по цели высказывания: повествовательные, вопросительные, побудительные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24.11.2022 25.11.2022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употреблением слов в предложениях в нужной форме (с опорой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собственный речевой опыт);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28.11.2022 29.11.2022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составление предложений из набора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7B3FE5">
        <w:trPr>
          <w:trHeight w:hRule="exact" w:val="11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 правил право-писания, изученных в 1 классе: 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ши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сочетания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30.11.2022 08.12.2022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«Как использовать алгоритм порядка действий при списывании?»;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4" w:right="640" w:bottom="6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09.12.2022 19.12.2022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письмо: объяснение различия в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буквенном составе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записываемых слов;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Понятие орфограммы.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20.12.2022 21.12.2022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закрепление правила написания сочетаний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ши,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ща, чу,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щу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чн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Взаимопроверка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Осуществ​</w:t>
            </w:r>
            <w:r>
              <w:rPr>
                <w:rFonts w:ascii="DejaVu Serif" w:eastAsia="DejaVu Serif" w:hAnsi="DejaVu Serif"/>
                <w:color w:val="000000"/>
                <w:w w:val="97"/>
                <w:sz w:val="16"/>
              </w:rPr>
              <w:t>‐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ление самоконтроля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использования правила;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22.12.2022 30.12.2022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языковым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материалом: формулирование на основе анализа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предложенного материала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ответа на вопрос, связанный с правилом переноса слов,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уточнение правила переноса слов (буквы й, ь, ъ);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орфографического словаря учебника для определения (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уточ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​нения) написания слова.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09.01.2023 13.01.2023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(в одном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столбце слова разделены по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слогам, в другом столбце эти же слова разделены для пере​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носа): сопоставление различия деления слов на слоги и для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переноса, объяснение разницы;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 и самоконтроль при проверке собственных и предложенных текстов.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16.01.2023 17.01.2023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(в одном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столбце слова разделены по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слогам, в другом столбце эти же слова разделены для пере​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носа): сопоставление различия деления слов на слоги и для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переноса, объяснение разницы;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разделительный мягкий знак;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</w:t>
            </w:r>
            <w:proofErr w:type="spellEnd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щн</w:t>
            </w:r>
            <w:proofErr w:type="spellEnd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нч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проверяемые безударные гласные в корне слова;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парные звонкие и глухие согласные в корне слова;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непроверяемые гласные и согласные (перечень слов в орфографическом словаре учебника);- прописная буква в именах собственных: имена, фамилии, отчества людей, клички животных, географические названия;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предлогов с именами существительными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18.01.2023 14.02.2023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50" w:lineRule="auto"/>
              <w:ind w:left="72"/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нахождение слов по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заданно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которые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нельзя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перенести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50</w:t>
            </w:r>
          </w:p>
        </w:tc>
        <w:tc>
          <w:tcPr>
            <w:tcW w:w="7818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языковых средств в соответствии с целями и условиями устного общения для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15.02.2023 21.02.2023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которого учащиеся учатся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лять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особенности ситуации общения: цели, задачи, состав участников, место, время, средства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коммуникации;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22.02.2023 24.02.2023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ние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результатов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диалога: сообщение учителя о том, что в ситуации общения важно удерживать цель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общения, учитывать, с кем и где происходит общение,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поскольку от этих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особенностей ситуации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зависит выбор языковых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устного рассказа по репродукции картины. Составление устного рассказа по личным наблюдениям и вопросам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27.02.2023 02.03.2023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Комментированный устный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правильной реплики из нескольких предложенных,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целесообразности выбора языковых средств,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цели и </w:t>
            </w:r>
            <w:r w:rsidRPr="00F61EC8">
              <w:rPr>
                <w:lang w:val="ru-RU"/>
              </w:rPr>
              <w:br/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услови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​ям общения;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3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67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4" w:after="0" w:line="245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03.03.2023 07.03.2023</w:t>
            </w:r>
          </w:p>
        </w:tc>
        <w:tc>
          <w:tcPr>
            <w:tcW w:w="22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Ролевые игры, разыгрывание сценок для отработки умений ведения разговора: начать,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поддержать, закончить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разговор, привлечь внимание и т. п.;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      </w:r>
          </w:p>
          <w:p w:rsidR="007B3FE5" w:rsidRPr="00F61EC8" w:rsidRDefault="00F90D02">
            <w:pPr>
              <w:autoSpaceDE w:val="0"/>
              <w:autoSpaceDN w:val="0"/>
              <w:spacing w:before="20" w:after="0" w:line="230" w:lineRule="auto"/>
              <w:jc w:val="center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Типы текстов: описание, повествование, рассуждение, их особенности (первичное 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09.03.2023 14.03.2023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создание собственных диалогов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необходимости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начать, поддержать, закончить разговор, привлечь внимание и т. п.;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Знакомство с жанром поздравления.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15.03.2023 16.03.2023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нормами речевого этикета;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129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8.7.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17.03.2023 22.03.2023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Ролевая игра «Наблюдатели», цель игры связана с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оценива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 w:rsidRPr="00F61EC8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нием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правильности выбора языковых и неязыковых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 устного общения на уроке и на переменах;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760"/>
        <w:gridCol w:w="528"/>
        <w:gridCol w:w="1106"/>
        <w:gridCol w:w="1140"/>
        <w:gridCol w:w="864"/>
        <w:gridCol w:w="2246"/>
        <w:gridCol w:w="1080"/>
        <w:gridCol w:w="1382"/>
      </w:tblGrid>
      <w:tr w:rsidR="007B3FE5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8.8.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текста вслух с соблюдением правильной интонации.</w:t>
            </w:r>
          </w:p>
          <w:p w:rsidR="007B3FE5" w:rsidRPr="00F61EC8" w:rsidRDefault="00F90D0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03.04.2023 19.05.2023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нахождение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текстах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ошибок, связанных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правилами общения, нормами речевого этикета, исправление найденных ошибок;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7B3FE5">
        <w:trPr>
          <w:trHeight w:hRule="exact" w:val="350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7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48"/>
        </w:trPr>
        <w:tc>
          <w:tcPr>
            <w:tcW w:w="715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7818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  <w:tr w:rsidR="007B3FE5">
        <w:trPr>
          <w:trHeight w:hRule="exact" w:val="328"/>
        </w:trPr>
        <w:tc>
          <w:tcPr>
            <w:tcW w:w="7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Pr="00F61EC8" w:rsidRDefault="00F90D0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F90D0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5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B3FE5" w:rsidRDefault="007B3FE5"/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78" w:line="220" w:lineRule="exact"/>
      </w:pPr>
    </w:p>
    <w:p w:rsidR="007B3FE5" w:rsidRDefault="00F90D0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 w:rsidP="00F61EC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bookmarkStart w:id="0" w:name="_GoBack" w:colFirst="5" w:colLast="6"/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61EC8" w:rsidRDefault="00F61EC8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 w:rsidP="00F61E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 w:rsidP="00F61E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Pr="00925809" w:rsidRDefault="00925809">
            <w:pPr>
              <w:rPr>
                <w:b/>
                <w:lang w:val="ru-RU"/>
              </w:rPr>
            </w:pPr>
            <w:r w:rsidRPr="00925809">
              <w:rPr>
                <w:b/>
                <w:lang w:val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Pr="00925809" w:rsidRDefault="00925809">
            <w:pPr>
              <w:rPr>
                <w:b/>
                <w:lang w:val="ru-RU"/>
              </w:rPr>
            </w:pPr>
            <w:r w:rsidRPr="00925809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/>
        </w:tc>
      </w:tr>
      <w:bookmarkEnd w:id="0"/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как основное средство человеческого общения и явление национальной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разговорая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Соблюдение правил речевого этикета и орфоэпических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норм в ситуациях учебного и бытового общения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 и монолог. Выбор языковых средств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соответствии с целями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условиями устного общения для эффективного решения коммуникативной задачи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Текст. Признаки текста: смысловое единство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в тексте; последовательность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в тексте; выражение в тексте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законченной мысли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Главная (основная) мысль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Речевая ситуация: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краткого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рассказа о летнем отдыхе. Выбор языковых средств в соответствии с целями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условиями устного общения для эффективного решения коммуникативной задачи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Заголовок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98" w:right="650" w:bottom="4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1048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Подбор заголовков к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предложенным текстам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Абзац. Последовательность частей текста (абзацев)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 и абзацев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Списывание (без пропусков и искажений букв) текста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(объёмом не более 30 слов)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Предложение и слово.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Отличие предложения от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 как единица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повествовательные,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вопросительные,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побудительные предложения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небуквенных графических средств. Знаки препинания в конце предложения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(повторение).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71" w:lineRule="auto"/>
              <w:ind w:left="72" w:right="1118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в предложении.</w:t>
            </w:r>
          </w:p>
          <w:p w:rsidR="00F61EC8" w:rsidRPr="00F61EC8" w:rsidRDefault="00F61EC8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(логическое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Главные члены предложения (основа предложения,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3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1048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Главные и второстепенные члены предложения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(ознакомление, без 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Подлежащее и сказуемое -главные члены предложения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предложения по главным и </w:t>
            </w:r>
            <w:r w:rsidRPr="00F61EC8">
              <w:rPr>
                <w:lang w:val="ru-RU"/>
              </w:rPr>
              <w:br/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втсоростепенным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членам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(распространённые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нераспространённые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предложения,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ознакомительно, без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Предложение. Связь слов в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 "Предложение"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Комплексная работа с текстом. Практическая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как единство звучания и значения. Лексическое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 слова (общее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сочетаются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значения слова по тексту или с помощью </w:t>
            </w:r>
            <w:r w:rsidRPr="00F61EC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толкового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 однозначные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многозначные (простые случаи)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Определение значения многозначного слова.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Сочетание синонимов с другими словами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синонимов. Синонимы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Сочетание антонимов с другими словами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антонимов. Антонимы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Выявление слов, значение которых требует уточнения.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заимствованных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уточнения.</w:t>
            </w:r>
          </w:p>
          <w:p w:rsidR="00F61EC8" w:rsidRDefault="00F61EC8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его лексическое значение.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толкового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по диктовку (без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пропусков и искажений букв) текстов (объёмом не более 35 слов) с учётом изученных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 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48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88" w:lineRule="auto"/>
              <w:ind w:left="72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Обозначение звуков речи на письме. Повторение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изученного в 1-ом классе: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смыслоразличительная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функция звуков; различение звуков и букв; различение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ударных и безударных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гласных звуков, твердых и мягких согласных звуков,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звонких и глухих согласных звуков; обозначение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 твердости и мягкости согласных звуков.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7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Звуки речи. Парные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непарные по твердости –мягкости согласные звуки.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речи и буквы.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безударный; согласный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твердый – мягкий, парный –непарный; согласный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звонкий – глухой, парный –непарный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Функции ь: показатель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мягкости предшествующего согласного в конце и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середине слова;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разделительный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разделительным мягким знаком (ь)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разделительного твёрдого знака (ъ)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Различаем разделительные ь и ъ. Использование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 разделительных ъ и 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слов с разделительными ь и ъ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 как минимальная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произносительная единица. Деление слов на слоги (в том числе при стечении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Слоги ударные и безударные. Роль ударения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гласных после шипящих в сочетаниях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-ши,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 ща, чу -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прописной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в начале предложения и в именах собственных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(имена, фамилии, клички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животных) (повторение)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Повторяем фонетику и графику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Родственные (однокоренные)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Родственные (однокоренные) слова и синонимы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Однокоренные слова.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корня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однокоренных словах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(проверяемые безударные гласные)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Правило обозначения буквой безударного 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8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безударным гласным звуком в корне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Отработка правописания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 с безударными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гласными звуками в корне слова.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самоконтроль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проверке собственных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предложенных текстов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безударных гласных корня, которые надо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запомнить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словарных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 (непроверяемые гласные и согласные (перечень слов в орфографическом словаре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учебника)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об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орфограмме. Проверяемые и непроверяемые орфограммы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орфографического словаря учебника для определения (уточнения) написания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100" w:after="0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букв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согласных в корне слова (парные звонкие и глухие согласные в корне слова)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Корень слова с чередованием согласных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Сложные слова.</w:t>
            </w:r>
          </w:p>
          <w:p w:rsidR="00F61EC8" w:rsidRPr="00F61EC8" w:rsidRDefault="00F61EC8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Соединительные гласные в сложных словах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61EC8" w:rsidTr="00F61EC8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61EC8" w:rsidRPr="00F61EC8" w:rsidRDefault="00F61EC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1EC8" w:rsidRDefault="00F61E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462F44" w:rsidTr="00462F4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"Правописание букв гласных и согласных в корне слова"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написания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суффиксов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онок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-,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ёнок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-.</w:t>
            </w:r>
          </w:p>
          <w:p w:rsidR="00462F44" w:rsidRPr="00F61EC8" w:rsidRDefault="00462F44">
            <w:pPr>
              <w:autoSpaceDE w:val="0"/>
              <w:autoSpaceDN w:val="0"/>
              <w:spacing w:before="72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Правило написания суффиксов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-,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-.</w:t>
            </w:r>
          </w:p>
          <w:p w:rsidR="00462F44" w:rsidRPr="00F61EC8" w:rsidRDefault="00462F44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написания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суффиксов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онок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-, -</w:t>
            </w:r>
            <w:proofErr w:type="spellStart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ёнок</w:t>
            </w:r>
            <w:proofErr w:type="spellEnd"/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-.</w:t>
            </w:r>
          </w:p>
          <w:p w:rsidR="00462F44" w:rsidRPr="00F61EC8" w:rsidRDefault="00462F44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9272A3">
        <w:trPr>
          <w:trHeight w:hRule="exact" w:val="24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написания суффикса-ость- 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62F44" w:rsidTr="00462F44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462F44" w:rsidRPr="00F61EC8" w:rsidRDefault="00462F4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Образование слов с помощью 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2F44" w:rsidRDefault="00462F4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Употребление в речи слов с суффиксами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орфограммы в слове: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корня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орфограммы в слове: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суффиксов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по теме "Суффикс"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Приставка как часть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за наиболее распространёнными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приставками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Значения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Различение приставок с буквами о,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приставок с буквами о, 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Образование слов с помощью приставок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с двумя приставками (наблюдение)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90D02" w:rsidTr="00F90D0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Нахождение в слове корня, окончания, приставки,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суффикса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F90D02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работа "Части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F90D02" w:rsidTr="00677F9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 w:rsidP="00677F91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по диктовку (без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пропусков и искажений букв) текстов (объёмом не более 40 слов) с учётом изученных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 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F90D02" w:rsidTr="00677F9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Части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 w:rsidP="00677F91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Самостоятельные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служебные части речи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(ознакомление, без введения терминологии)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Предлог как часть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 w:rsidP="00677F91">
            <w:pPr>
              <w:autoSpaceDE w:val="0"/>
              <w:autoSpaceDN w:val="0"/>
              <w:spacing w:after="0" w:line="240" w:lineRule="auto"/>
              <w:ind w:right="431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за наиболее употребительными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предлогами: в на, из, без, над, до, у, о, об и др</w:t>
            </w:r>
            <w:r w:rsid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Default="00F90D02" w:rsidP="00677F91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Отличие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предлогов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 w:rsidP="009272A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предлогов с другими словами (пробел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между словами).</w:t>
            </w:r>
            <w:r w:rsidR="009272A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зоркости:</w:t>
            </w:r>
            <w:r w:rsid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осознание места возможного воз</w:t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предлогов с другими словами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(закрепление)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Употребление частей речи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90D02" w:rsidTr="00677F91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90D02" w:rsidRPr="00F61EC8" w:rsidRDefault="00F90D02" w:rsidP="00677F91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ошибки: учимся находить и проверять орфограммы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2" w:rsidRDefault="00F90D02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0D02" w:rsidRDefault="00F90D0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Имя существительное как </w:t>
            </w:r>
            <w:r w:rsidRPr="00F61EC8">
              <w:rPr>
                <w:lang w:val="ru-RU"/>
              </w:rPr>
              <w:tab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часть речи 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Значение и употребление в </w:t>
            </w:r>
            <w:r w:rsidRPr="00F61EC8">
              <w:rPr>
                <w:lang w:val="ru-RU"/>
              </w:rPr>
              <w:tab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речи имён существительных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98" w:after="0" w:line="281" w:lineRule="auto"/>
              <w:ind w:left="156" w:right="144" w:hanging="15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Группы имён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существительных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того,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вопрос отвечают: что? или кто?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86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Собственные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нарицательные имена существительные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собственных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имён существительных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орфограммы в слове: учимся находить и проверять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изученные орфограммы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Единственное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множественное число имён существительных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RP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Изменение имён </w:t>
            </w:r>
            <w:r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существительных по числам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P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677F91" w:rsidTr="00677F9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Имена существительные, употребляющиеся только в единственном числе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P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RP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 w:rsidP="00677F91">
            <w:pPr>
              <w:tabs>
                <w:tab w:val="left" w:pos="156"/>
              </w:tabs>
              <w:autoSpaceDE w:val="0"/>
              <w:autoSpaceDN w:val="0"/>
              <w:spacing w:after="0" w:line="240" w:lineRule="auto"/>
              <w:ind w:right="1298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Число имён </w:t>
            </w:r>
            <w:r w:rsidRPr="00677F91">
              <w:rPr>
                <w:lang w:val="ru-RU"/>
              </w:rPr>
              <w:br/>
            </w: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существительны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P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677F91" w:rsidTr="00677F91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77F91" w:rsidRDefault="00677F9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орфографической ошибки.</w:t>
            </w:r>
          </w:p>
          <w:p w:rsidR="00677F91" w:rsidRPr="00677F91" w:rsidRDefault="00677F91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677F9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орфограмм корня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8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56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в слове.</w:t>
            </w:r>
          </w:p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парными звонкими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глухими согласными в корне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100" w:after="0" w:line="271" w:lineRule="auto"/>
              <w:ind w:left="156" w:right="1008" w:hanging="15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Роль имени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существительного в предложении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98" w:after="0" w:line="281" w:lineRule="auto"/>
              <w:ind w:left="156" w:right="288" w:hanging="15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в слове.</w:t>
            </w:r>
          </w:p>
          <w:p w:rsidR="00677F91" w:rsidRPr="00F61EC8" w:rsidRDefault="00677F91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проверяемыми безударными гласными в корне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 "Имя существительное"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144" w:hanging="1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Сочиняем начало текста.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Понимание текста: развитие умения формулировать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простые выводы на основе информации, содержащейся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144" w:hanging="1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Учимся составлять текст. Понимание текста: развитие умения формулировать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простые выводы на основе информации, содержащейся в тексте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864" w:hanging="19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autoSpaceDE w:val="0"/>
              <w:autoSpaceDN w:val="0"/>
              <w:spacing w:after="0" w:line="240" w:lineRule="auto"/>
              <w:ind w:left="132" w:hanging="19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План текста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7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Учимся писать письма по плану. Составление устного рассказа по личным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 и вопросам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98" w:after="0" w:line="281" w:lineRule="auto"/>
              <w:ind w:left="156" w:right="288" w:hanging="15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Использование различных способов решения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орфограммы в слове.</w:t>
            </w:r>
          </w:p>
          <w:p w:rsidR="00677F91" w:rsidRPr="00F61EC8" w:rsidRDefault="00677F91">
            <w:pPr>
              <w:autoSpaceDE w:val="0"/>
              <w:autoSpaceDN w:val="0"/>
              <w:spacing w:before="72" w:after="0"/>
              <w:ind w:left="7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непроверяемыми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безударными гласными в корне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Текст-описание.</w:t>
            </w:r>
          </w:p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Выразительное чтение текста вслух с соблюдением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правильной интонации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Особенности текста-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рассказа (текста-описания) по репродукции картины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43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текста-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описания. Использование синонимов и антонимов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86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Глагол как часть речи </w:t>
            </w:r>
            <w:r w:rsidRPr="00F61EC8">
              <w:rPr>
                <w:lang w:val="ru-RU"/>
              </w:rPr>
              <w:tab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Значение глагола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Группы глаголов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того,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вопрос отвечают: что делать? или что сделать?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autoSpaceDE w:val="0"/>
              <w:autoSpaceDN w:val="0"/>
              <w:spacing w:after="0" w:line="240" w:lineRule="auto"/>
              <w:ind w:left="1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77F91">
            <w:pPr>
              <w:autoSpaceDE w:val="0"/>
              <w:autoSpaceDN w:val="0"/>
              <w:spacing w:after="0" w:line="240" w:lineRule="auto"/>
              <w:ind w:left="132" w:right="86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Единственное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множественное число глаголов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77F91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Изменение глагола по числам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 w:rsidP="00683604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зоркости: осознание места возможного возникновения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орфографической ошибки. </w:t>
            </w: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83604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1009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147.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по диктовку (без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пропусков и искажений букв) текстов (объёмом не более 45 слов) с учётом изученных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 правописания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83604">
            <w:pPr>
              <w:autoSpaceDE w:val="0"/>
              <w:autoSpaceDN w:val="0"/>
              <w:spacing w:after="0" w:line="240" w:lineRule="auto"/>
              <w:ind w:right="86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текста-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повествования на заданную тему. Составление устного рассказа по личным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наблюдениям и вопросам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83" w:lineRule="auto"/>
              <w:ind w:left="156" w:right="144" w:hanging="156"/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Понимание текста: развитие умения формулировать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простые выводы на основе информации, содержащейся в тексте.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опорой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вопросы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Имя прилагательное как часть речи (ознакомление)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153. Значение имени </w:t>
            </w:r>
            <w:r w:rsidRPr="00F61EC8">
              <w:rPr>
                <w:lang w:val="ru-RU"/>
              </w:rPr>
              <w:br/>
            </w:r>
            <w:r w:rsidRPr="00F61EC8">
              <w:rPr>
                <w:lang w:val="ru-RU"/>
              </w:rPr>
              <w:tab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прилагательного в 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Группы имён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прилагательных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того, на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какой вопрос отвечают: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какая? какой? какое? какие?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7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155.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Единственное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множественное число имён прилагательных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RPr="00683604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289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Изменение имени </w:t>
            </w:r>
            <w:r w:rsidR="00683604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прилагательного по числам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Pr="00683604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677F91" w:rsidRPr="00683604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"Имя прилагательное"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Pr="00683604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677F91" w:rsidTr="00677F9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Pr="00683604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8360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158.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Списывание (без пропусков и искажений букв) текста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(объёмом не более 40 слов)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159.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Составление текста-описания. Составление устного рассказа по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репродукции картины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Местоимение как часть речи </w:t>
            </w:r>
            <w:r w:rsidRPr="00F61EC8">
              <w:rPr>
                <w:lang w:val="ru-RU"/>
              </w:rPr>
              <w:tab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(ознакомление)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по рисункам текста-диалога. Составление устного рассказа по личным наблюдениям и вопросам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Речевой этикет: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слов "ты", "вы" при общении. Выбор языковых средств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соответствии с целями и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условиями устного общения для эффективного решения коммуникативной задачи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 w:rsidP="00683604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86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текста-рассуждения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4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Типы текстов: описание,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повествование, рассуждение, их особенности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орфограммами в </w:t>
            </w:r>
            <w:r w:rsidRPr="00F61EC8">
              <w:rPr>
                <w:lang w:val="ru-RU"/>
              </w:rPr>
              <w:br/>
            </w: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значимых частях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1134"/>
        <w:gridCol w:w="1134"/>
        <w:gridCol w:w="1134"/>
        <w:gridCol w:w="1559"/>
      </w:tblGrid>
      <w:tr w:rsidR="00677F91" w:rsidTr="00677F91">
        <w:trPr>
          <w:trHeight w:hRule="exact" w:val="14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167.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right="720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изученных правил правописания.</w:t>
            </w:r>
          </w:p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left="7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Проектная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3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168.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83604" w:rsidP="00683604">
            <w:pPr>
              <w:autoSpaceDE w:val="0"/>
              <w:autoSpaceDN w:val="0"/>
              <w:spacing w:after="0" w:line="240" w:lineRule="auto"/>
              <w:ind w:right="431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Комплексное повторение </w:t>
            </w:r>
            <w:r w:rsidR="00677F91"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знаний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169.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 w:rsidP="00683604">
            <w:pPr>
              <w:autoSpaceDE w:val="0"/>
              <w:autoSpaceDN w:val="0"/>
              <w:spacing w:after="0" w:line="240" w:lineRule="auto"/>
              <w:ind w:right="142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правописания орфограмм, изученных во 2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2 класс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77F91" w:rsidTr="00677F91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77F91" w:rsidRPr="00F61EC8" w:rsidRDefault="00677F9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61EC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91" w:rsidRDefault="0068360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77F91" w:rsidRDefault="00677F9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</w:tr>
    </w:tbl>
    <w:p w:rsidR="007B3FE5" w:rsidRDefault="007B3FE5">
      <w:pPr>
        <w:autoSpaceDE w:val="0"/>
        <w:autoSpaceDN w:val="0"/>
        <w:spacing w:after="0" w:line="14" w:lineRule="exact"/>
      </w:pPr>
    </w:p>
    <w:p w:rsidR="007B3FE5" w:rsidRDefault="007B3FE5">
      <w:pPr>
        <w:sectPr w:rsidR="007B3FE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Default="007B3FE5">
      <w:pPr>
        <w:autoSpaceDE w:val="0"/>
        <w:autoSpaceDN w:val="0"/>
        <w:spacing w:after="78" w:line="220" w:lineRule="exact"/>
      </w:pPr>
    </w:p>
    <w:p w:rsidR="007B3FE5" w:rsidRDefault="00F90D0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7B3FE5" w:rsidRPr="00F61EC8" w:rsidRDefault="00F90D02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3FE5" w:rsidRPr="00F61EC8" w:rsidRDefault="007B3FE5">
      <w:pPr>
        <w:autoSpaceDE w:val="0"/>
        <w:autoSpaceDN w:val="0"/>
        <w:spacing w:after="78" w:line="220" w:lineRule="exact"/>
        <w:rPr>
          <w:lang w:val="ru-RU"/>
        </w:rPr>
      </w:pPr>
    </w:p>
    <w:p w:rsidR="007B3FE5" w:rsidRPr="00F61EC8" w:rsidRDefault="00F90D02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F61EC8">
        <w:rPr>
          <w:lang w:val="ru-RU"/>
        </w:rPr>
        <w:br/>
      </w:r>
      <w:r w:rsidRPr="00F61EC8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7B3FE5" w:rsidRPr="00F61EC8" w:rsidRDefault="007B3FE5">
      <w:pPr>
        <w:rPr>
          <w:lang w:val="ru-RU"/>
        </w:rPr>
        <w:sectPr w:rsidR="007B3FE5" w:rsidRPr="00F61EC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90D02" w:rsidRPr="00F61EC8" w:rsidRDefault="00F90D02">
      <w:pPr>
        <w:rPr>
          <w:lang w:val="ru-RU"/>
        </w:rPr>
      </w:pPr>
    </w:p>
    <w:sectPr w:rsidR="00F90D02" w:rsidRPr="00F61EC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2F44"/>
    <w:rsid w:val="00677F91"/>
    <w:rsid w:val="00683604"/>
    <w:rsid w:val="007B3FE5"/>
    <w:rsid w:val="00925809"/>
    <w:rsid w:val="009272A3"/>
    <w:rsid w:val="00AA1D8D"/>
    <w:rsid w:val="00B47730"/>
    <w:rsid w:val="00CB0664"/>
    <w:rsid w:val="00F61EC8"/>
    <w:rsid w:val="00F90D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6584F"/>
  <w14:defaultImageDpi w14:val="300"/>
  <w15:docId w15:val="{95E85CC7-FC4C-4DF4-A651-CC811801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F1DD20-B213-4A7B-9306-76AFAFAB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8594</Words>
  <Characters>48987</Characters>
  <Application>Microsoft Office Word</Application>
  <DocSecurity>0</DocSecurity>
  <Lines>408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UserH</cp:lastModifiedBy>
  <cp:revision>6</cp:revision>
  <dcterms:created xsi:type="dcterms:W3CDTF">2022-09-04T15:13:00Z</dcterms:created>
  <dcterms:modified xsi:type="dcterms:W3CDTF">2022-09-05T03:26:00Z</dcterms:modified>
</cp:coreProperties>
</file>